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77CB" w:rsidRDefault="00000000" w14:paraId="0F4F2248" w14:textId="5E70ABC0">
      <w:pPr>
        <w:pStyle w:val="Cmsor1"/>
      </w:pPr>
      <w:r>
        <w:t xml:space="preserve">🧠 </w:t>
      </w:r>
      <w:r>
        <w:t xml:space="preserve">Φυλλάδιο</w:t>
      </w:r>
      <w:r>
        <w:t xml:space="preserve"> για την τάξη</w:t>
      </w:r>
      <w:r>
        <w:t xml:space="preserve">: Εντοπίστε το </w:t>
      </w:r>
      <w:r>
        <w:t xml:space="preserve">bot!</w:t>
      </w:r>
    </w:p>
    <w:p w:rsidR="00B177CB" w:rsidRDefault="00000000" w14:paraId="69E2CEB7" w14:textId="77777777">
      <w:r>
        <w:t xml:space="preserve">Οδηγίες: Σε μικρές ομάδες, εξετάστε τα παρακάτω προφίλ κοινωνικών μέσων και αποφασίστε αν το καθένα από αυτά είναι πιθανό να είναι bot ή πραγματικός άνθρωπος. Χρησιμοποιήστε τη λίστα ελέγχου που παρέχεται για να καθοδηγήσετε τη συλλογιστική σας.</w:t>
      </w:r>
    </w:p>
    <w:p w:rsidR="00B177CB" w:rsidRDefault="00000000" w14:paraId="3D2122EA" w14:textId="77777777">
      <w:pPr>
        <w:pStyle w:val="Cmsor2"/>
      </w:pPr>
      <w:r>
        <w:t xml:space="preserve">Λίστα ελέγχου: Μπότ ή όχι;</w:t>
      </w:r>
    </w:p>
    <w:p w:rsidR="00B177CB" w:rsidRDefault="00000000" w14:paraId="3B453C15" w14:textId="77777777">
      <w:r>
        <w:t xml:space="preserve">- Επαναλαμβανόμενα ή ασυνήθιστα μοτίβα δημοσιεύσεων</w:t>
      </w:r>
    </w:p>
    <w:p w:rsidR="00B177CB" w:rsidRDefault="00000000" w14:paraId="6A1EB9A2" w14:textId="77777777">
      <w:r>
        <w:t xml:space="preserve">- Έλλειψη προσωπικών φωτογραφιών ή αλληλεπίδρασης</w:t>
      </w:r>
    </w:p>
    <w:p w:rsidR="00B177CB" w:rsidRDefault="00000000" w14:paraId="37C46B0C" w14:textId="77777777">
      <w:r>
        <w:t xml:space="preserve">- Όνομα χρήστη με τυχαίους αριθμούς</w:t>
      </w:r>
    </w:p>
    <w:p w:rsidR="00B177CB" w:rsidRDefault="00000000" w14:paraId="054B741E" w14:textId="77777777">
      <w:r>
        <w:t xml:space="preserve">- Ακραίο πολιτικό/συναισθηματικό περιεχόμενο</w:t>
      </w:r>
    </w:p>
    <w:p w:rsidR="00B177CB" w:rsidRDefault="00000000" w14:paraId="3AB264B0" w14:textId="77777777">
      <w:r>
        <w:t xml:space="preserve">- Αντιγραμμένο περιεχόμενο σε όλους τους λογαριασμούς</w:t>
      </w:r>
    </w:p>
    <w:p w:rsidR="00B177CB" w:rsidRDefault="00000000" w14:paraId="68CD79D8" w14:textId="11FBA83C">
      <w:pPr>
        <w:pStyle w:val="Cmsor2"/>
      </w:pPr>
      <w:r>
        <w:t xml:space="preserve">Παραδείγματα </w:t>
      </w:r>
      <w:r>
        <w:t xml:space="preserve">προφίλ (Περιλήψεις)</w:t>
      </w:r>
    </w:p>
    <w:p w:rsidR="00B177CB" w:rsidRDefault="00000000" w14:paraId="2DC83F5E" w14:textId="77777777">
      <w:r>
        <w:t xml:space="preserve">1. Λογαριασμός Α: Μοιράζεται 50+ tweets την ημέρα, όλα από την ίδια πηγή ειδήσεων, χωρίς απαντήσεις ή πρωτότυπο περιεχόμενο.</w:t>
      </w:r>
    </w:p>
    <w:p w:rsidR="00B177CB" w:rsidRDefault="00000000" w14:paraId="7633C233" w14:textId="77777777">
      <w:r>
        <w:t xml:space="preserve">2. Λογαριασμός Β: Δημοσιεύει περιστασιακά οικογενειακές φωτογραφίες, απαντά σε φίλους και κάνει αστεία για τοπικά γεγονότα.</w:t>
      </w:r>
    </w:p>
    <w:p w:rsidR="00B177CB" w:rsidRDefault="00000000" w14:paraId="3AAE228D" w14:textId="77777777">
      <w:r>
        <w:t xml:space="preserve">3. Λογαριασμός Γ: Συμμετέχει γρήγορα σε τάσεις, αναδημοσιεύει περιεχόμενο για πολλά θέματα, η βιογραφία του δεν περιέχει πληροφορίες.</w:t>
      </w:r>
    </w:p>
    <w:p w:rsidR="00B177CB" w:rsidRDefault="00000000" w14:paraId="45705703" w14:textId="77777777">
      <w:r>
        <w:t xml:space="preserve">4. Λογαριασμός Δ: Εκφράζει μόνο ισχυρές πολιτικές απόψεις, δεν απαντά ποτέ σε σχόλια, αναδημοσιεύει πάντα από την ίδια ομάδα.</w:t>
      </w:r>
    </w:p>
    <w:p w:rsidR="00B177CB" w:rsidRDefault="00000000" w14:paraId="01C6D520" w14:textId="77777777">
      <w:r>
        <w:br/>
      </w:r>
      <w:r>
        <w:t xml:space="preserve">Εργασία: Αποφασίστε ποιοι είναι bots και αιτιολογήστε την απόφασή σας.</w:t>
      </w:r>
    </w:p>
    <w:sectPr w:rsidR="00B177C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868946">
    <w:abstractNumId w:val="8"/>
  </w:num>
  <w:num w:numId="2" w16cid:durableId="999890277">
    <w:abstractNumId w:val="6"/>
  </w:num>
  <w:num w:numId="3" w16cid:durableId="2116249480">
    <w:abstractNumId w:val="5"/>
  </w:num>
  <w:num w:numId="4" w16cid:durableId="1895040226">
    <w:abstractNumId w:val="4"/>
  </w:num>
  <w:num w:numId="5" w16cid:durableId="1413968757">
    <w:abstractNumId w:val="7"/>
  </w:num>
  <w:num w:numId="6" w16cid:durableId="992759825">
    <w:abstractNumId w:val="3"/>
  </w:num>
  <w:num w:numId="7" w16cid:durableId="100036524">
    <w:abstractNumId w:val="2"/>
  </w:num>
  <w:num w:numId="8" w16cid:durableId="1279098676">
    <w:abstractNumId w:val="1"/>
  </w:num>
  <w:num w:numId="9" w16cid:durableId="4583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D434E"/>
    <w:rsid w:val="00AA1D8D"/>
    <w:rsid w:val="00B177CB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87B8AE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docId:4A0BD2013AC9EAC294B5B7CF6E8FDAAE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2025-08-02T14:29:00.0000000Z</dcterms:modified>
  <category/>
</coreProperties>
</file>